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14CE2" w14:textId="77777777" w:rsidR="00675731" w:rsidRDefault="00000000">
      <w:pPr>
        <w:pStyle w:val="Title"/>
        <w:jc w:val="center"/>
      </w:pPr>
      <w:r>
        <w:t>Year 7 AI Assessment - Answer Key</w:t>
      </w:r>
    </w:p>
    <w:p w14:paraId="00CF3BD1" w14:textId="77777777" w:rsidR="00675731" w:rsidRDefault="00675731"/>
    <w:p w14:paraId="29367FDE" w14:textId="77777777" w:rsidR="00675731" w:rsidRDefault="00000000">
      <w:pPr>
        <w:pStyle w:val="Heading2"/>
      </w:pPr>
      <w:r>
        <w:t>Section A: What is AI? (4 questions)</w:t>
      </w:r>
    </w:p>
    <w:p w14:paraId="2AD4314E" w14:textId="77777777" w:rsidR="00675731" w:rsidRDefault="00000000">
      <w:r>
        <w:rPr>
          <w:b/>
        </w:rPr>
        <w:t>1. What does AI stand for?</w:t>
      </w:r>
    </w:p>
    <w:p w14:paraId="29745185" w14:textId="77777777" w:rsidR="00675731" w:rsidRDefault="00000000">
      <w:r>
        <w:t>Answer: B - Artificial Intelligence</w:t>
      </w:r>
    </w:p>
    <w:p w14:paraId="6E6824C8" w14:textId="77777777" w:rsidR="00675731" w:rsidRDefault="00675731"/>
    <w:p w14:paraId="2C57FD76" w14:textId="77777777" w:rsidR="00675731" w:rsidRDefault="00000000">
      <w:r>
        <w:rPr>
          <w:b/>
        </w:rPr>
        <w:t>2. Which of these is an example of AI?</w:t>
      </w:r>
    </w:p>
    <w:p w14:paraId="46A37035" w14:textId="77777777" w:rsidR="00675731" w:rsidRDefault="00000000">
      <w:r>
        <w:t>Answer: C - Netflix recommendations</w:t>
      </w:r>
    </w:p>
    <w:p w14:paraId="07148104" w14:textId="77777777" w:rsidR="00675731" w:rsidRDefault="00675731"/>
    <w:p w14:paraId="38A62F2D" w14:textId="77777777" w:rsidR="00675731" w:rsidRDefault="00000000">
      <w:r>
        <w:rPr>
          <w:b/>
        </w:rPr>
        <w:t>3. What type of AI do we use in everyday life today?</w:t>
      </w:r>
    </w:p>
    <w:p w14:paraId="5A6C9814" w14:textId="77777777" w:rsidR="00675731" w:rsidRDefault="00000000">
      <w:r>
        <w:t>Answer: A - Narrow AI</w:t>
      </w:r>
    </w:p>
    <w:p w14:paraId="13132317" w14:textId="77777777" w:rsidR="00675731" w:rsidRDefault="00675731"/>
    <w:p w14:paraId="6035EB71" w14:textId="77777777" w:rsidR="00675731" w:rsidRDefault="00000000">
      <w:r>
        <w:rPr>
          <w:b/>
        </w:rPr>
        <w:t>4. How is AI different from traditional computer programs?</w:t>
      </w:r>
    </w:p>
    <w:p w14:paraId="0F962FD6" w14:textId="77777777" w:rsidR="00675731" w:rsidRDefault="00000000">
      <w:r>
        <w:t>Answer: B - AI learns from data</w:t>
      </w:r>
    </w:p>
    <w:p w14:paraId="0FB5D9CB" w14:textId="77777777" w:rsidR="00675731" w:rsidRDefault="00675731"/>
    <w:p w14:paraId="4E710B4D" w14:textId="77777777" w:rsidR="00675731" w:rsidRDefault="00000000">
      <w:pPr>
        <w:pStyle w:val="Heading2"/>
      </w:pPr>
      <w:r>
        <w:t>Section B: How AI Learns (4 questions)</w:t>
      </w:r>
    </w:p>
    <w:p w14:paraId="61CB588B" w14:textId="77777777" w:rsidR="00675731" w:rsidRDefault="00000000">
      <w:r>
        <w:rPr>
          <w:b/>
        </w:rPr>
        <w:t>5. What does AI need to learn from?</w:t>
      </w:r>
    </w:p>
    <w:p w14:paraId="5110C8F4" w14:textId="77777777" w:rsidR="00675731" w:rsidRDefault="00000000">
      <w:r>
        <w:t>Answer: A - Training data</w:t>
      </w:r>
    </w:p>
    <w:p w14:paraId="0BFA072B" w14:textId="77777777" w:rsidR="00675731" w:rsidRDefault="00675731"/>
    <w:p w14:paraId="11F1BDE3" w14:textId="77777777" w:rsidR="00675731" w:rsidRDefault="00000000">
      <w:r>
        <w:rPr>
          <w:b/>
        </w:rPr>
        <w:t>6. What is machine learning?</w:t>
      </w:r>
    </w:p>
    <w:p w14:paraId="020E68F6" w14:textId="77777777" w:rsidR="00675731" w:rsidRDefault="00000000">
      <w:r>
        <w:t>Answer: B - AI learning from examples</w:t>
      </w:r>
    </w:p>
    <w:p w14:paraId="7DDD6162" w14:textId="77777777" w:rsidR="00675731" w:rsidRDefault="00675731"/>
    <w:p w14:paraId="30EDD967" w14:textId="77777777" w:rsidR="00675731" w:rsidRDefault="00000000">
      <w:r>
        <w:rPr>
          <w:b/>
        </w:rPr>
        <w:t>7. If you train an AI face recognition system only with photos of men, what might happen?</w:t>
      </w:r>
    </w:p>
    <w:p w14:paraId="2FBA0515" w14:textId="77777777" w:rsidR="00675731" w:rsidRDefault="00000000">
      <w:r>
        <w:t>Answer: B - It might not recognize women's faces well</w:t>
      </w:r>
    </w:p>
    <w:p w14:paraId="0E61C71B" w14:textId="77777777" w:rsidR="00675731" w:rsidRDefault="00675731"/>
    <w:p w14:paraId="58200D6E" w14:textId="77777777" w:rsidR="00675731" w:rsidRDefault="00000000">
      <w:r>
        <w:rPr>
          <w:b/>
        </w:rPr>
        <w:lastRenderedPageBreak/>
        <w:t>8. Which method involves showing AI many examples to learn from?</w:t>
      </w:r>
    </w:p>
    <w:p w14:paraId="60B01EC2" w14:textId="77777777" w:rsidR="00675731" w:rsidRDefault="00000000">
      <w:r>
        <w:t>Answer: B - Machine learning</w:t>
      </w:r>
    </w:p>
    <w:p w14:paraId="5F98E499" w14:textId="77777777" w:rsidR="00675731" w:rsidRDefault="00675731"/>
    <w:p w14:paraId="07869F8C" w14:textId="77777777" w:rsidR="00675731" w:rsidRDefault="00000000">
      <w:pPr>
        <w:pStyle w:val="Heading2"/>
      </w:pPr>
      <w:r>
        <w:t>Section C: AI in Daily Life (4 questions)</w:t>
      </w:r>
    </w:p>
    <w:p w14:paraId="52A368CB" w14:textId="77777777" w:rsidR="00675731" w:rsidRDefault="00000000">
      <w:r>
        <w:rPr>
          <w:b/>
        </w:rPr>
        <w:t>9. Which sector uses AI to help diagnose diseases?</w:t>
      </w:r>
    </w:p>
    <w:p w14:paraId="61F810A8" w14:textId="77777777" w:rsidR="00675731" w:rsidRDefault="00000000">
      <w:r>
        <w:t>Answer: B - Healthcare</w:t>
      </w:r>
    </w:p>
    <w:p w14:paraId="04A3DFDE" w14:textId="77777777" w:rsidR="00675731" w:rsidRDefault="00675731"/>
    <w:p w14:paraId="1DCFEB2B" w14:textId="77777777" w:rsidR="00675731" w:rsidRDefault="00000000">
      <w:r>
        <w:rPr>
          <w:b/>
        </w:rPr>
        <w:t>10. How can AI help people with visual impairments?</w:t>
      </w:r>
    </w:p>
    <w:p w14:paraId="4C7D87D8" w14:textId="77777777" w:rsidR="00675731" w:rsidRDefault="00000000">
      <w:r>
        <w:t>Answer: B - Image description apps</w:t>
      </w:r>
    </w:p>
    <w:p w14:paraId="06D13E4B" w14:textId="77777777" w:rsidR="00675731" w:rsidRDefault="00675731"/>
    <w:p w14:paraId="244F680A" w14:textId="77777777" w:rsidR="00675731" w:rsidRDefault="00000000">
      <w:r>
        <w:rPr>
          <w:b/>
        </w:rPr>
        <w:t>11. Spotify uses AI to:</w:t>
      </w:r>
    </w:p>
    <w:p w14:paraId="1557023B" w14:textId="77777777" w:rsidR="00675731" w:rsidRDefault="00000000">
      <w:r>
        <w:t>Answer: B - Recommend songs you might like</w:t>
      </w:r>
    </w:p>
    <w:p w14:paraId="45FD468F" w14:textId="77777777" w:rsidR="00675731" w:rsidRDefault="00675731"/>
    <w:p w14:paraId="2088AD79" w14:textId="77777777" w:rsidR="00675731" w:rsidRDefault="00000000">
      <w:r>
        <w:rPr>
          <w:b/>
        </w:rPr>
        <w:t>12. Which is an example of AI in education?</w:t>
      </w:r>
    </w:p>
    <w:p w14:paraId="3673C669" w14:textId="77777777" w:rsidR="00675731" w:rsidRDefault="00000000">
      <w:r>
        <w:t>Answer: B - Personalised learning apps</w:t>
      </w:r>
    </w:p>
    <w:p w14:paraId="128F809D" w14:textId="77777777" w:rsidR="00675731" w:rsidRDefault="00675731"/>
    <w:p w14:paraId="2645D20A" w14:textId="77777777" w:rsidR="00675731" w:rsidRDefault="00000000">
      <w:pPr>
        <w:pStyle w:val="Heading2"/>
      </w:pPr>
      <w:r>
        <w:t>Section D: Human Agency and Control (4 questions)</w:t>
      </w:r>
    </w:p>
    <w:p w14:paraId="5F979CA7" w14:textId="77777777" w:rsidR="00675731" w:rsidRDefault="00000000">
      <w:r>
        <w:rPr>
          <w:b/>
        </w:rPr>
        <w:t>13. Who should make important decisions about people?</w:t>
      </w:r>
    </w:p>
    <w:p w14:paraId="56619665" w14:textId="77777777" w:rsidR="00675731" w:rsidRDefault="00000000">
      <w:r>
        <w:t>Answer: C - Humans, with AI helping if needed</w:t>
      </w:r>
    </w:p>
    <w:p w14:paraId="78D397D3" w14:textId="77777777" w:rsidR="00675731" w:rsidRDefault="00675731"/>
    <w:p w14:paraId="68747282" w14:textId="77777777" w:rsidR="00675731" w:rsidRDefault="00000000">
      <w:r>
        <w:rPr>
          <w:b/>
        </w:rPr>
        <w:t>14. What does 'human agency' mean?</w:t>
      </w:r>
    </w:p>
    <w:p w14:paraId="5659E4FA" w14:textId="77777777" w:rsidR="00675731" w:rsidRDefault="00000000">
      <w:r>
        <w:t>Answer: B - The power for humans to make choices</w:t>
      </w:r>
    </w:p>
    <w:p w14:paraId="51B23F68" w14:textId="77777777" w:rsidR="00675731" w:rsidRDefault="00675731"/>
    <w:p w14:paraId="3E376AE6" w14:textId="77777777" w:rsidR="00675731" w:rsidRDefault="00000000">
      <w:r>
        <w:rPr>
          <w:b/>
        </w:rPr>
        <w:t>15. When AI makes a mistake, who is responsible?</w:t>
      </w:r>
    </w:p>
    <w:p w14:paraId="6F0CC588" w14:textId="77777777" w:rsidR="00675731" w:rsidRDefault="00000000">
      <w:r>
        <w:t>Answer: C - The humans who created and used it</w:t>
      </w:r>
    </w:p>
    <w:p w14:paraId="5802D34A" w14:textId="77777777" w:rsidR="00675731" w:rsidRDefault="00675731"/>
    <w:p w14:paraId="7F709279" w14:textId="77777777" w:rsidR="00675731" w:rsidRDefault="00000000">
      <w:r>
        <w:rPr>
          <w:b/>
        </w:rPr>
        <w:t>16. Which decision should DEFINITELY be made by humans, not just AI?</w:t>
      </w:r>
    </w:p>
    <w:p w14:paraId="1CB02EEF" w14:textId="77777777" w:rsidR="00675731" w:rsidRDefault="00000000">
      <w:r>
        <w:lastRenderedPageBreak/>
        <w:t>Answer: B - Whether a student should be expelled from school</w:t>
      </w:r>
    </w:p>
    <w:p w14:paraId="2E054DC8" w14:textId="77777777" w:rsidR="00675731" w:rsidRDefault="00675731"/>
    <w:p w14:paraId="1C85CC06" w14:textId="77777777" w:rsidR="00675731" w:rsidRDefault="00000000">
      <w:pPr>
        <w:pStyle w:val="Heading2"/>
      </w:pPr>
      <w:r>
        <w:t>Section E: AI Safety and Privacy (4 questions)</w:t>
      </w:r>
    </w:p>
    <w:p w14:paraId="53F0B7E7" w14:textId="77777777" w:rsidR="00675731" w:rsidRDefault="00000000">
      <w:r>
        <w:rPr>
          <w:b/>
        </w:rPr>
        <w:t>17. What is an AI 'hallucination'?</w:t>
      </w:r>
    </w:p>
    <w:p w14:paraId="54CBFBD3" w14:textId="77777777" w:rsidR="00675731" w:rsidRDefault="00000000">
      <w:r>
        <w:t>Answer: B - When AI makes up false information</w:t>
      </w:r>
    </w:p>
    <w:p w14:paraId="30889E80" w14:textId="77777777" w:rsidR="00675731" w:rsidRDefault="00675731"/>
    <w:p w14:paraId="04356DF8" w14:textId="77777777" w:rsidR="00675731" w:rsidRDefault="00000000">
      <w:r>
        <w:rPr>
          <w:b/>
        </w:rPr>
        <w:t>18. Why should you not put personal information into most AI tools?</w:t>
      </w:r>
    </w:p>
    <w:p w14:paraId="10C871ED" w14:textId="77777777" w:rsidR="00675731" w:rsidRDefault="00000000">
      <w:r>
        <w:t>Answer: B - It could be stored and used in ways you don't expect</w:t>
      </w:r>
    </w:p>
    <w:p w14:paraId="74C758BA" w14:textId="77777777" w:rsidR="00675731" w:rsidRDefault="00675731"/>
    <w:p w14:paraId="1EA3CA4A" w14:textId="77777777" w:rsidR="00675731" w:rsidRDefault="00000000">
      <w:r>
        <w:rPr>
          <w:b/>
        </w:rPr>
        <w:t>19. If you use AI to help with homework, what should you always do?</w:t>
      </w:r>
    </w:p>
    <w:p w14:paraId="0C942FF5" w14:textId="77777777" w:rsidR="00675731" w:rsidRDefault="00000000">
      <w:r>
        <w:t>Answer: B - Check the information is accurate</w:t>
      </w:r>
    </w:p>
    <w:p w14:paraId="2C0090E3" w14:textId="77777777" w:rsidR="00675731" w:rsidRDefault="00675731"/>
    <w:p w14:paraId="2CC327DD" w14:textId="77777777" w:rsidR="00675731" w:rsidRDefault="00000000">
      <w:r>
        <w:rPr>
          <w:b/>
        </w:rPr>
        <w:t>20. AI can be biased because:</w:t>
      </w:r>
    </w:p>
    <w:p w14:paraId="55DD0321" w14:textId="77777777" w:rsidR="00675731" w:rsidRDefault="00000000">
      <w:r>
        <w:t>Answer: A - It learns from biased training data</w:t>
      </w:r>
    </w:p>
    <w:p w14:paraId="1ACDEB86" w14:textId="77777777" w:rsidR="00675731" w:rsidRDefault="00675731"/>
    <w:sectPr w:rsidR="0067573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B0434" w14:textId="77777777" w:rsidR="00CD68E6" w:rsidRDefault="00CD68E6" w:rsidP="00AB754E">
      <w:pPr>
        <w:spacing w:after="0" w:line="240" w:lineRule="auto"/>
      </w:pPr>
      <w:r>
        <w:separator/>
      </w:r>
    </w:p>
  </w:endnote>
  <w:endnote w:type="continuationSeparator" w:id="0">
    <w:p w14:paraId="2E4122BF" w14:textId="77777777" w:rsidR="00CD68E6" w:rsidRDefault="00CD68E6" w:rsidP="00AB7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B48BF" w14:textId="77777777" w:rsidR="00CD68E6" w:rsidRDefault="00CD68E6" w:rsidP="00AB754E">
      <w:pPr>
        <w:spacing w:after="0" w:line="240" w:lineRule="auto"/>
      </w:pPr>
      <w:r>
        <w:separator/>
      </w:r>
    </w:p>
  </w:footnote>
  <w:footnote w:type="continuationSeparator" w:id="0">
    <w:p w14:paraId="44899A03" w14:textId="77777777" w:rsidR="00CD68E6" w:rsidRDefault="00CD68E6" w:rsidP="00AB7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B15D6" w14:textId="62BD4C9C" w:rsidR="00AB754E" w:rsidRDefault="00AB754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30DDB5" wp14:editId="14707BCE">
          <wp:simplePos x="0" y="0"/>
          <wp:positionH relativeFrom="column">
            <wp:posOffset>-1028700</wp:posOffset>
          </wp:positionH>
          <wp:positionV relativeFrom="paragraph">
            <wp:posOffset>-361950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1819308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930859" name="Picture 118193085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5315984">
    <w:abstractNumId w:val="8"/>
  </w:num>
  <w:num w:numId="2" w16cid:durableId="1314992410">
    <w:abstractNumId w:val="6"/>
  </w:num>
  <w:num w:numId="3" w16cid:durableId="1090001802">
    <w:abstractNumId w:val="5"/>
  </w:num>
  <w:num w:numId="4" w16cid:durableId="586377822">
    <w:abstractNumId w:val="4"/>
  </w:num>
  <w:num w:numId="5" w16cid:durableId="2119248587">
    <w:abstractNumId w:val="7"/>
  </w:num>
  <w:num w:numId="6" w16cid:durableId="327053660">
    <w:abstractNumId w:val="3"/>
  </w:num>
  <w:num w:numId="7" w16cid:durableId="2055496347">
    <w:abstractNumId w:val="2"/>
  </w:num>
  <w:num w:numId="8" w16cid:durableId="797336421">
    <w:abstractNumId w:val="1"/>
  </w:num>
  <w:num w:numId="9" w16cid:durableId="691995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46270"/>
    <w:rsid w:val="00675731"/>
    <w:rsid w:val="00AA1D8D"/>
    <w:rsid w:val="00AB754E"/>
    <w:rsid w:val="00B47730"/>
    <w:rsid w:val="00CB0664"/>
    <w:rsid w:val="00CD68E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0F6093"/>
  <w14:defaultImageDpi w14:val="300"/>
  <w15:docId w15:val="{234970D4-23F1-4F54-AF2F-AEF50AD5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2025-12-31T19:35:00Z</dcterms:modified>
  <cp:category/>
</cp:coreProperties>
</file>